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65D31" w14:textId="77777777" w:rsidR="00B26348" w:rsidRDefault="00000000">
      <w:pPr>
        <w:pStyle w:val="Heading1"/>
      </w:pPr>
      <w:r>
        <w:t>10. Crane #2 Information</w:t>
      </w:r>
    </w:p>
    <w:p w14:paraId="1C320FD9" w14:textId="77777777" w:rsidR="00B26348" w:rsidRDefault="00000000">
      <w:r>
        <w:rPr>
          <w:b/>
        </w:rPr>
        <w:t>213. Crane Owner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B563A6F" w14:textId="77777777">
        <w:tc>
          <w:tcPr>
            <w:tcW w:w="10512" w:type="dxa"/>
          </w:tcPr>
          <w:p w14:paraId="4796B2CD" w14:textId="387069CD" w:rsidR="00B26348" w:rsidRDefault="00000000">
            <w:r>
              <w:t xml:space="preserve">○ </w:t>
            </w:r>
            <w:r w:rsidR="00680FF6">
              <w:t>Company</w:t>
            </w:r>
          </w:p>
        </w:tc>
      </w:tr>
      <w:tr w:rsidR="00B26348" w14:paraId="21E0A07F" w14:textId="77777777">
        <w:tc>
          <w:tcPr>
            <w:tcW w:w="10512" w:type="dxa"/>
          </w:tcPr>
          <w:p w14:paraId="360CBDF8" w14:textId="77777777" w:rsidR="00B26348" w:rsidRDefault="00000000">
            <w:r>
              <w:t>○ Trade Contractor</w:t>
            </w:r>
          </w:p>
        </w:tc>
      </w:tr>
      <w:tr w:rsidR="00B26348" w14:paraId="7E911DAC" w14:textId="77777777">
        <w:tc>
          <w:tcPr>
            <w:tcW w:w="10512" w:type="dxa"/>
          </w:tcPr>
          <w:p w14:paraId="4179F3F7" w14:textId="77777777" w:rsidR="00B26348" w:rsidRDefault="00000000">
            <w:r>
              <w:t>○ Third Party / Rental / Crane Service Company</w:t>
            </w:r>
          </w:p>
        </w:tc>
      </w:tr>
    </w:tbl>
    <w:p w14:paraId="202C529C" w14:textId="77777777" w:rsidR="00B26348" w:rsidRDefault="00B26348"/>
    <w:p w14:paraId="5F69FFB7" w14:textId="12C2B361" w:rsidR="00B26348" w:rsidRDefault="00000000">
      <w:r>
        <w:rPr>
          <w:b/>
        </w:rPr>
        <w:t xml:space="preserve">214. </w:t>
      </w:r>
      <w:r w:rsidR="00680FF6">
        <w:rPr>
          <w:b/>
        </w:rPr>
        <w:t>Company</w:t>
      </w:r>
      <w:r>
        <w:rPr>
          <w:b/>
        </w:rPr>
        <w:t xml:space="preserve"> Crane </w:t>
      </w:r>
      <w:proofErr w:type="gramStart"/>
      <w:r>
        <w:rPr>
          <w:b/>
        </w:rPr>
        <w:t>ID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FAA9D30" w14:textId="77777777">
        <w:tc>
          <w:tcPr>
            <w:tcW w:w="5256" w:type="dxa"/>
          </w:tcPr>
          <w:p w14:paraId="0083EF8B" w14:textId="77777777" w:rsidR="00B26348" w:rsidRDefault="00000000">
            <w:r>
              <w:t>○ CT0069 - CRANE HYDRAULIC 60TN</w:t>
            </w:r>
          </w:p>
        </w:tc>
        <w:tc>
          <w:tcPr>
            <w:tcW w:w="5256" w:type="dxa"/>
          </w:tcPr>
          <w:p w14:paraId="608955BA" w14:textId="77777777" w:rsidR="00B26348" w:rsidRDefault="00000000">
            <w:r>
              <w:t>○ CT0071 - CRANE HYDRAULIC 65TN</w:t>
            </w:r>
          </w:p>
        </w:tc>
      </w:tr>
      <w:tr w:rsidR="00B26348" w14:paraId="7FCC286C" w14:textId="77777777">
        <w:tc>
          <w:tcPr>
            <w:tcW w:w="5256" w:type="dxa"/>
          </w:tcPr>
          <w:p w14:paraId="1F5CE67F" w14:textId="77777777" w:rsidR="00B26348" w:rsidRDefault="00000000">
            <w:r>
              <w:t>○ CT0072 - CRANE HYDRAULIC 80TN</w:t>
            </w:r>
          </w:p>
        </w:tc>
        <w:tc>
          <w:tcPr>
            <w:tcW w:w="5256" w:type="dxa"/>
          </w:tcPr>
          <w:p w14:paraId="4A03687C" w14:textId="77777777" w:rsidR="00B26348" w:rsidRDefault="00000000">
            <w:r>
              <w:t>○ CT0073 - CRANE HYDRAULIC 90TN</w:t>
            </w:r>
          </w:p>
        </w:tc>
      </w:tr>
      <w:tr w:rsidR="00B26348" w14:paraId="449F0EC5" w14:textId="77777777">
        <w:tc>
          <w:tcPr>
            <w:tcW w:w="5256" w:type="dxa"/>
          </w:tcPr>
          <w:p w14:paraId="5637AD18" w14:textId="77777777" w:rsidR="00B26348" w:rsidRDefault="00000000">
            <w:r>
              <w:t>○ CT0074 - CRANE HYDRAULIC 100TN</w:t>
            </w:r>
          </w:p>
        </w:tc>
        <w:tc>
          <w:tcPr>
            <w:tcW w:w="5256" w:type="dxa"/>
          </w:tcPr>
          <w:p w14:paraId="30F86748" w14:textId="77777777" w:rsidR="00B26348" w:rsidRDefault="00000000">
            <w:r>
              <w:t>○ CT0075 - CRANE CRAWLER 250TN</w:t>
            </w:r>
          </w:p>
        </w:tc>
      </w:tr>
      <w:tr w:rsidR="00B26348" w14:paraId="3747CDF9" w14:textId="77777777">
        <w:tc>
          <w:tcPr>
            <w:tcW w:w="5256" w:type="dxa"/>
          </w:tcPr>
          <w:p w14:paraId="25067EB3" w14:textId="77777777" w:rsidR="00B26348" w:rsidRDefault="00000000">
            <w:r>
              <w:t>○ CT0076 - CRANE HYDRAULIC 100TN</w:t>
            </w:r>
          </w:p>
        </w:tc>
        <w:tc>
          <w:tcPr>
            <w:tcW w:w="5256" w:type="dxa"/>
          </w:tcPr>
          <w:p w14:paraId="0537586C" w14:textId="77777777" w:rsidR="00B26348" w:rsidRDefault="00000000">
            <w:r>
              <w:t>○ CT0077 - CRANE OSS SHOP 5 TON</w:t>
            </w:r>
          </w:p>
        </w:tc>
      </w:tr>
      <w:tr w:rsidR="00B26348" w14:paraId="28C76EB0" w14:textId="77777777">
        <w:tc>
          <w:tcPr>
            <w:tcW w:w="5256" w:type="dxa"/>
          </w:tcPr>
          <w:p w14:paraId="58B59FC6" w14:textId="77777777" w:rsidR="00B26348" w:rsidRDefault="00000000">
            <w:r>
              <w:t>○ CT0078 - CRANE HYDRAULIC 130TN</w:t>
            </w:r>
          </w:p>
        </w:tc>
        <w:tc>
          <w:tcPr>
            <w:tcW w:w="5256" w:type="dxa"/>
          </w:tcPr>
          <w:p w14:paraId="4ABF525C" w14:textId="77777777" w:rsidR="00B26348" w:rsidRDefault="00000000">
            <w:r>
              <w:t>○ CT0079 - CRANE HYDRAULIC 160TN</w:t>
            </w:r>
          </w:p>
        </w:tc>
      </w:tr>
      <w:tr w:rsidR="00B26348" w14:paraId="6051A9C2" w14:textId="77777777">
        <w:tc>
          <w:tcPr>
            <w:tcW w:w="5256" w:type="dxa"/>
          </w:tcPr>
          <w:p w14:paraId="05EE128F" w14:textId="77777777" w:rsidR="00B26348" w:rsidRDefault="00000000">
            <w:r>
              <w:t>○ CT0080 - CRANE HYD CRAWLER 250TN</w:t>
            </w:r>
          </w:p>
        </w:tc>
        <w:tc>
          <w:tcPr>
            <w:tcW w:w="5256" w:type="dxa"/>
          </w:tcPr>
          <w:p w14:paraId="194AA968" w14:textId="77777777" w:rsidR="00B26348" w:rsidRDefault="00B26348"/>
        </w:tc>
      </w:tr>
    </w:tbl>
    <w:p w14:paraId="37EA7369" w14:textId="77777777" w:rsidR="00B26348" w:rsidRDefault="00B26348"/>
    <w:p w14:paraId="385A4741" w14:textId="77777777" w:rsidR="00B26348" w:rsidRDefault="00000000">
      <w:r>
        <w:rPr>
          <w:b/>
        </w:rPr>
        <w:t>215. Identity of Crane Owner/Responsible Party:</w:t>
      </w:r>
      <w:r>
        <w:rPr>
          <w:i/>
          <w:color w:val="666666"/>
          <w:sz w:val="16"/>
        </w:rPr>
        <w:t xml:space="preserve">  [Text Short]</w:t>
      </w:r>
    </w:p>
    <w:p w14:paraId="7A6C66B8" w14:textId="77777777" w:rsidR="00B26348" w:rsidRDefault="00000000">
      <w:r>
        <w:t>Response: ________________________________________________________________________________</w:t>
      </w:r>
    </w:p>
    <w:p w14:paraId="2BADA671" w14:textId="77777777" w:rsidR="00B26348" w:rsidRDefault="00000000">
      <w:r>
        <w:t>__________________________________________________________________________________________</w:t>
      </w:r>
    </w:p>
    <w:p w14:paraId="3FD711CC" w14:textId="77777777" w:rsidR="00B26348" w:rsidRDefault="00000000">
      <w:r>
        <w:rPr>
          <w:b/>
        </w:rPr>
        <w:t>216. Crane Type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CE98044" w14:textId="77777777">
        <w:tc>
          <w:tcPr>
            <w:tcW w:w="5256" w:type="dxa"/>
          </w:tcPr>
          <w:p w14:paraId="38D2834B" w14:textId="77777777" w:rsidR="00B26348" w:rsidRDefault="00000000">
            <w:r>
              <w:t>○ All Terrain</w:t>
            </w:r>
          </w:p>
        </w:tc>
        <w:tc>
          <w:tcPr>
            <w:tcW w:w="5256" w:type="dxa"/>
          </w:tcPr>
          <w:p w14:paraId="7F03B952" w14:textId="77777777" w:rsidR="00B26348" w:rsidRDefault="00000000">
            <w:r>
              <w:t>○ Carry Deck</w:t>
            </w:r>
          </w:p>
        </w:tc>
      </w:tr>
      <w:tr w:rsidR="00B26348" w14:paraId="0D5E7A03" w14:textId="77777777">
        <w:tc>
          <w:tcPr>
            <w:tcW w:w="5256" w:type="dxa"/>
          </w:tcPr>
          <w:p w14:paraId="34EA85BF" w14:textId="77777777" w:rsidR="00B26348" w:rsidRDefault="00000000">
            <w:r>
              <w:t>○ Crawler</w:t>
            </w:r>
          </w:p>
        </w:tc>
        <w:tc>
          <w:tcPr>
            <w:tcW w:w="5256" w:type="dxa"/>
          </w:tcPr>
          <w:p w14:paraId="2419D072" w14:textId="77777777" w:rsidR="00B26348" w:rsidRDefault="00000000">
            <w:r>
              <w:t>○ Hammerhead</w:t>
            </w:r>
          </w:p>
        </w:tc>
      </w:tr>
      <w:tr w:rsidR="00B26348" w14:paraId="742591C0" w14:textId="77777777">
        <w:tc>
          <w:tcPr>
            <w:tcW w:w="5256" w:type="dxa"/>
          </w:tcPr>
          <w:p w14:paraId="7C7B7B56" w14:textId="77777777" w:rsidR="00B26348" w:rsidRDefault="00000000">
            <w:r>
              <w:t>○ Level Luffing</w:t>
            </w:r>
          </w:p>
        </w:tc>
        <w:tc>
          <w:tcPr>
            <w:tcW w:w="5256" w:type="dxa"/>
          </w:tcPr>
          <w:p w14:paraId="28377F90" w14:textId="77777777" w:rsidR="00B26348" w:rsidRDefault="00000000">
            <w:r>
              <w:t>○ Luffing Jib (static)</w:t>
            </w:r>
          </w:p>
        </w:tc>
      </w:tr>
      <w:tr w:rsidR="00B26348" w14:paraId="05DCCABB" w14:textId="77777777">
        <w:tc>
          <w:tcPr>
            <w:tcW w:w="5256" w:type="dxa"/>
          </w:tcPr>
          <w:p w14:paraId="605555CE" w14:textId="77777777" w:rsidR="00B26348" w:rsidRDefault="00000000">
            <w:r>
              <w:t>○ Rough Terrain</w:t>
            </w:r>
          </w:p>
        </w:tc>
        <w:tc>
          <w:tcPr>
            <w:tcW w:w="5256" w:type="dxa"/>
          </w:tcPr>
          <w:p w14:paraId="44C99EC5" w14:textId="77777777" w:rsidR="00B26348" w:rsidRDefault="00000000">
            <w:r>
              <w:t>○ Self Erecting</w:t>
            </w:r>
          </w:p>
        </w:tc>
      </w:tr>
      <w:tr w:rsidR="00B26348" w14:paraId="6C989507" w14:textId="77777777">
        <w:tc>
          <w:tcPr>
            <w:tcW w:w="5256" w:type="dxa"/>
          </w:tcPr>
          <w:p w14:paraId="025A0F46" w14:textId="77777777" w:rsidR="00B26348" w:rsidRDefault="00000000">
            <w:r>
              <w:t>○ Tower</w:t>
            </w:r>
          </w:p>
        </w:tc>
        <w:tc>
          <w:tcPr>
            <w:tcW w:w="5256" w:type="dxa"/>
          </w:tcPr>
          <w:p w14:paraId="5408B1C4" w14:textId="77777777" w:rsidR="00B26348" w:rsidRDefault="00000000">
            <w:r>
              <w:t>○ Vehicle Mounted</w:t>
            </w:r>
          </w:p>
        </w:tc>
      </w:tr>
    </w:tbl>
    <w:p w14:paraId="349A22CF" w14:textId="77777777" w:rsidR="00B26348" w:rsidRDefault="00B26348"/>
    <w:p w14:paraId="18361D05" w14:textId="77777777" w:rsidR="00B26348" w:rsidRDefault="00000000">
      <w:r>
        <w:rPr>
          <w:b/>
        </w:rPr>
        <w:t>217. Crane Make &amp; Model</w:t>
      </w:r>
      <w:r>
        <w:rPr>
          <w:i/>
          <w:color w:val="666666"/>
          <w:sz w:val="16"/>
        </w:rPr>
        <w:t xml:space="preserve">  [Text Short]</w:t>
      </w:r>
    </w:p>
    <w:p w14:paraId="6F03F6AC" w14:textId="77777777" w:rsidR="00B26348" w:rsidRDefault="00000000">
      <w:r>
        <w:t>Response: ________________________________________________________________________________</w:t>
      </w:r>
    </w:p>
    <w:p w14:paraId="061B049F" w14:textId="77777777" w:rsidR="00B26348" w:rsidRDefault="00000000">
      <w:r>
        <w:t>__________________________________________________________________________________________</w:t>
      </w:r>
    </w:p>
    <w:p w14:paraId="558CFD09" w14:textId="77777777" w:rsidR="00B26348" w:rsidRDefault="00000000">
      <w:r>
        <w:rPr>
          <w:b/>
        </w:rPr>
        <w:t>218. Did the crane incur damage as a result of this incident?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11EC626" w14:textId="77777777">
        <w:tc>
          <w:tcPr>
            <w:tcW w:w="10512" w:type="dxa"/>
          </w:tcPr>
          <w:p w14:paraId="1CD421BB" w14:textId="77777777" w:rsidR="00B26348" w:rsidRDefault="00000000">
            <w:r>
              <w:t>○ Yes, crane incurred damage</w:t>
            </w:r>
          </w:p>
        </w:tc>
      </w:tr>
      <w:tr w:rsidR="00B26348" w14:paraId="0EB7275C" w14:textId="77777777">
        <w:tc>
          <w:tcPr>
            <w:tcW w:w="10512" w:type="dxa"/>
          </w:tcPr>
          <w:p w14:paraId="64A450A8" w14:textId="77777777" w:rsidR="00B26348" w:rsidRDefault="00000000">
            <w:r>
              <w:t>○ No damage</w:t>
            </w:r>
          </w:p>
        </w:tc>
      </w:tr>
    </w:tbl>
    <w:p w14:paraId="236D9E3C" w14:textId="77777777" w:rsidR="00B26348" w:rsidRDefault="00B26348"/>
    <w:p w14:paraId="3F5C24E9" w14:textId="77777777" w:rsidR="00B26348" w:rsidRDefault="00000000">
      <w:r>
        <w:rPr>
          <w:b/>
        </w:rPr>
        <w:t>219. Value of Crane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39AC8F0" w14:textId="77777777">
        <w:tc>
          <w:tcPr>
            <w:tcW w:w="10512" w:type="dxa"/>
          </w:tcPr>
          <w:p w14:paraId="4D00D290" w14:textId="77777777" w:rsidR="00B26348" w:rsidRDefault="00000000">
            <w:r>
              <w:t>○ Under $1k</w:t>
            </w:r>
          </w:p>
        </w:tc>
      </w:tr>
      <w:tr w:rsidR="00B26348" w14:paraId="39F99601" w14:textId="77777777">
        <w:tc>
          <w:tcPr>
            <w:tcW w:w="10512" w:type="dxa"/>
          </w:tcPr>
          <w:p w14:paraId="541B64DF" w14:textId="77777777" w:rsidR="00B26348" w:rsidRDefault="00000000">
            <w:r>
              <w:t>○ Over $1k</w:t>
            </w:r>
          </w:p>
        </w:tc>
      </w:tr>
    </w:tbl>
    <w:p w14:paraId="36FC79C8" w14:textId="77777777" w:rsidR="00B26348" w:rsidRDefault="00B26348"/>
    <w:p w14:paraId="0ED8CA32" w14:textId="77777777" w:rsidR="00B26348" w:rsidRDefault="00000000">
      <w:r>
        <w:rPr>
          <w:b/>
        </w:rPr>
        <w:t>220. Estimated Value of Crane Damage/Loss</w:t>
      </w:r>
      <w:r>
        <w:rPr>
          <w:i/>
          <w:color w:val="666666"/>
          <w:sz w:val="16"/>
        </w:rPr>
        <w:t xml:space="preserve">  [Number]</w:t>
      </w:r>
    </w:p>
    <w:p w14:paraId="2DD1A027" w14:textId="77777777" w:rsidR="00B26348" w:rsidRDefault="00000000">
      <w:r>
        <w:t>Number: __________________________________________________________________________________________</w:t>
      </w:r>
    </w:p>
    <w:p w14:paraId="5DF9D6A7" w14:textId="77777777" w:rsidR="00B26348" w:rsidRDefault="00000000">
      <w:r>
        <w:rPr>
          <w:b/>
        </w:rPr>
        <w:t>221. Did incident occur during repair or maintenance?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D918FA9" w14:textId="77777777">
        <w:tc>
          <w:tcPr>
            <w:tcW w:w="10512" w:type="dxa"/>
          </w:tcPr>
          <w:p w14:paraId="54ACA061" w14:textId="77777777" w:rsidR="00B26348" w:rsidRDefault="00000000">
            <w:r>
              <w:t>○ Yes</w:t>
            </w:r>
          </w:p>
        </w:tc>
      </w:tr>
      <w:tr w:rsidR="00B26348" w14:paraId="68FBB95B" w14:textId="77777777">
        <w:tc>
          <w:tcPr>
            <w:tcW w:w="10512" w:type="dxa"/>
          </w:tcPr>
          <w:p w14:paraId="54415236" w14:textId="77777777" w:rsidR="00B26348" w:rsidRDefault="00000000">
            <w:r>
              <w:t>○ No</w:t>
            </w:r>
          </w:p>
        </w:tc>
      </w:tr>
    </w:tbl>
    <w:p w14:paraId="1C02CCCD" w14:textId="77777777" w:rsidR="00B26348" w:rsidRDefault="00B26348"/>
    <w:p w14:paraId="327787CD" w14:textId="77777777" w:rsidR="00B26348" w:rsidRDefault="00000000">
      <w:r>
        <w:rPr>
          <w:b/>
        </w:rPr>
        <w:t>222. Did incident occur during assembly/disassembly?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5CCDDE4" w14:textId="77777777">
        <w:tc>
          <w:tcPr>
            <w:tcW w:w="10512" w:type="dxa"/>
          </w:tcPr>
          <w:p w14:paraId="2EA18736" w14:textId="77777777" w:rsidR="00B26348" w:rsidRDefault="00000000">
            <w:r>
              <w:t>○ Yes</w:t>
            </w:r>
          </w:p>
        </w:tc>
      </w:tr>
      <w:tr w:rsidR="00B26348" w14:paraId="1E3B6259" w14:textId="77777777">
        <w:tc>
          <w:tcPr>
            <w:tcW w:w="10512" w:type="dxa"/>
          </w:tcPr>
          <w:p w14:paraId="1F691AF1" w14:textId="77777777" w:rsidR="00B26348" w:rsidRDefault="00000000">
            <w:r>
              <w:t>○ No</w:t>
            </w:r>
          </w:p>
        </w:tc>
      </w:tr>
    </w:tbl>
    <w:p w14:paraId="6738BF28" w14:textId="77777777" w:rsidR="00B26348" w:rsidRDefault="00B26348"/>
    <w:p w14:paraId="070A3EAC" w14:textId="77777777" w:rsidR="00B26348" w:rsidRDefault="00000000">
      <w:r>
        <w:rPr>
          <w:b/>
        </w:rPr>
        <w:t>223. Was an A/D Director present at the time of incident?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5AD80A8" w14:textId="77777777">
        <w:tc>
          <w:tcPr>
            <w:tcW w:w="10512" w:type="dxa"/>
          </w:tcPr>
          <w:p w14:paraId="2F12F77F" w14:textId="77777777" w:rsidR="00B26348" w:rsidRDefault="00000000">
            <w:r>
              <w:t>○ Yes</w:t>
            </w:r>
          </w:p>
        </w:tc>
      </w:tr>
      <w:tr w:rsidR="00B26348" w14:paraId="2497047F" w14:textId="77777777">
        <w:tc>
          <w:tcPr>
            <w:tcW w:w="10512" w:type="dxa"/>
          </w:tcPr>
          <w:p w14:paraId="6C2D6560" w14:textId="77777777" w:rsidR="00B26348" w:rsidRDefault="00000000">
            <w:r>
              <w:t>○ No</w:t>
            </w:r>
          </w:p>
        </w:tc>
      </w:tr>
    </w:tbl>
    <w:p w14:paraId="50942FE9" w14:textId="77777777" w:rsidR="00B26348" w:rsidRDefault="00B26348"/>
    <w:p w14:paraId="5FFEEB30" w14:textId="77777777" w:rsidR="00B26348" w:rsidRDefault="00000000">
      <w:r>
        <w:rPr>
          <w:b/>
        </w:rPr>
        <w:t>224. A/D Director - Type First and Last Name</w:t>
      </w:r>
      <w:r>
        <w:rPr>
          <w:i/>
          <w:color w:val="666666"/>
          <w:sz w:val="16"/>
        </w:rPr>
        <w:t xml:space="preserve">  [Text Short]</w:t>
      </w:r>
    </w:p>
    <w:p w14:paraId="51917FB5" w14:textId="77777777" w:rsidR="00B26348" w:rsidRDefault="00000000">
      <w:r>
        <w:t>Response: ________________________________________________________________________________</w:t>
      </w:r>
    </w:p>
    <w:p w14:paraId="55DD127A" w14:textId="77777777" w:rsidR="00B26348" w:rsidRDefault="00000000">
      <w:r>
        <w:t>__________________________________________________________________________________________</w:t>
      </w:r>
    </w:p>
    <w:p w14:paraId="1D1AB65A" w14:textId="77777777" w:rsidR="00B26348" w:rsidRDefault="00000000">
      <w:r>
        <w:rPr>
          <w:b/>
        </w:rPr>
        <w:t>225. Has a Qualified Crane Manager been identified for the project?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5DF3F32" w14:textId="77777777">
        <w:tc>
          <w:tcPr>
            <w:tcW w:w="10512" w:type="dxa"/>
          </w:tcPr>
          <w:p w14:paraId="24D260FB" w14:textId="77777777" w:rsidR="00B26348" w:rsidRDefault="00000000">
            <w:r>
              <w:t>○ Yes</w:t>
            </w:r>
          </w:p>
        </w:tc>
      </w:tr>
      <w:tr w:rsidR="00B26348" w14:paraId="1571C55B" w14:textId="77777777">
        <w:tc>
          <w:tcPr>
            <w:tcW w:w="10512" w:type="dxa"/>
          </w:tcPr>
          <w:p w14:paraId="50883BFA" w14:textId="77777777" w:rsidR="00B26348" w:rsidRDefault="00000000">
            <w:r>
              <w:t>○ No</w:t>
            </w:r>
          </w:p>
        </w:tc>
      </w:tr>
    </w:tbl>
    <w:p w14:paraId="48ACFE3D" w14:textId="77777777" w:rsidR="00B26348" w:rsidRDefault="00B26348"/>
    <w:p w14:paraId="2FA23D42" w14:textId="77777777" w:rsidR="00B26348" w:rsidRDefault="00000000">
      <w:r>
        <w:rPr>
          <w:b/>
        </w:rPr>
        <w:t>226. Qualified Crane Manager - Type First and Last Name</w:t>
      </w:r>
      <w:r>
        <w:rPr>
          <w:i/>
          <w:color w:val="666666"/>
          <w:sz w:val="16"/>
        </w:rPr>
        <w:t xml:space="preserve">  [Text Short]</w:t>
      </w:r>
    </w:p>
    <w:p w14:paraId="7E14D14F" w14:textId="77777777" w:rsidR="00B26348" w:rsidRDefault="00000000">
      <w:r>
        <w:t>Response: ________________________________________________________________________________</w:t>
      </w:r>
    </w:p>
    <w:p w14:paraId="7FAEB6B6" w14:textId="77777777" w:rsidR="00B26348" w:rsidRDefault="00000000">
      <w:r>
        <w:t>__________________________________________________________________________________________</w:t>
      </w:r>
    </w:p>
    <w:p w14:paraId="6CA45D6C" w14:textId="77777777" w:rsidR="00B26348" w:rsidRDefault="00000000">
      <w:r>
        <w:rPr>
          <w:b/>
        </w:rPr>
        <w:t>227. Was the Lift Director on site?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2DAAD43" w14:textId="77777777">
        <w:tc>
          <w:tcPr>
            <w:tcW w:w="10512" w:type="dxa"/>
          </w:tcPr>
          <w:p w14:paraId="78A0FB6E" w14:textId="77777777" w:rsidR="00B26348" w:rsidRDefault="00000000">
            <w:r>
              <w:t>○ Yes</w:t>
            </w:r>
          </w:p>
        </w:tc>
      </w:tr>
      <w:tr w:rsidR="00B26348" w14:paraId="69EF67A8" w14:textId="77777777">
        <w:tc>
          <w:tcPr>
            <w:tcW w:w="10512" w:type="dxa"/>
          </w:tcPr>
          <w:p w14:paraId="2A35B863" w14:textId="77777777" w:rsidR="00B26348" w:rsidRDefault="00000000">
            <w:r>
              <w:t>○ No</w:t>
            </w:r>
          </w:p>
        </w:tc>
      </w:tr>
    </w:tbl>
    <w:p w14:paraId="206892FE" w14:textId="77777777" w:rsidR="00B26348" w:rsidRDefault="00B26348"/>
    <w:p w14:paraId="66DBD085" w14:textId="77777777" w:rsidR="00B26348" w:rsidRDefault="00000000">
      <w:r>
        <w:rPr>
          <w:b/>
        </w:rPr>
        <w:t>228. Lift Director - first and last name</w:t>
      </w:r>
      <w:r>
        <w:rPr>
          <w:i/>
          <w:color w:val="666666"/>
          <w:sz w:val="16"/>
        </w:rPr>
        <w:t xml:space="preserve">  [Text Short]</w:t>
      </w:r>
    </w:p>
    <w:p w14:paraId="19DB6BA4" w14:textId="77777777" w:rsidR="00B26348" w:rsidRDefault="00000000">
      <w:r>
        <w:t>Response: ________________________________________________________________________________</w:t>
      </w:r>
    </w:p>
    <w:p w14:paraId="11BD2695" w14:textId="77777777" w:rsidR="00B26348" w:rsidRDefault="00000000">
      <w:r>
        <w:t>__________________________________________________________________________________________</w:t>
      </w:r>
    </w:p>
    <w:p w14:paraId="207DD7DB" w14:textId="084D6EE0" w:rsidR="00B26348" w:rsidRDefault="00000000">
      <w:r>
        <w:rPr>
          <w:b/>
        </w:rPr>
        <w:t xml:space="preserve">229. Was the operator authorized by </w:t>
      </w:r>
      <w:r w:rsidR="00680FF6">
        <w:rPr>
          <w:b/>
        </w:rPr>
        <w:t>Company</w:t>
      </w:r>
      <w:r>
        <w:rPr>
          <w:b/>
        </w:rPr>
        <w:t>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13A1B4C" w14:textId="77777777">
        <w:tc>
          <w:tcPr>
            <w:tcW w:w="10512" w:type="dxa"/>
          </w:tcPr>
          <w:p w14:paraId="16CEA91A" w14:textId="77777777" w:rsidR="00B26348" w:rsidRDefault="00000000">
            <w:r>
              <w:t>○ Yes</w:t>
            </w:r>
          </w:p>
        </w:tc>
      </w:tr>
      <w:tr w:rsidR="00B26348" w14:paraId="17BA4C50" w14:textId="77777777">
        <w:tc>
          <w:tcPr>
            <w:tcW w:w="10512" w:type="dxa"/>
          </w:tcPr>
          <w:p w14:paraId="7D35E5B5" w14:textId="77777777" w:rsidR="00B26348" w:rsidRDefault="00000000">
            <w:r>
              <w:t>○ No</w:t>
            </w:r>
          </w:p>
        </w:tc>
      </w:tr>
    </w:tbl>
    <w:p w14:paraId="610E60C4" w14:textId="77777777" w:rsidR="00B26348" w:rsidRDefault="00B26348"/>
    <w:p w14:paraId="7FA338E2" w14:textId="77777777" w:rsidR="00B26348" w:rsidRDefault="00000000">
      <w:r>
        <w:rPr>
          <w:b/>
        </w:rPr>
        <w:t>230. Any crane plans need revision?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F7B211D" w14:textId="77777777">
        <w:tc>
          <w:tcPr>
            <w:tcW w:w="10512" w:type="dxa"/>
          </w:tcPr>
          <w:p w14:paraId="33CA35B5" w14:textId="77777777" w:rsidR="00B26348" w:rsidRDefault="00000000">
            <w:r>
              <w:t>☐ n/a</w:t>
            </w:r>
          </w:p>
        </w:tc>
      </w:tr>
      <w:tr w:rsidR="00B26348" w14:paraId="11BB238C" w14:textId="77777777">
        <w:tc>
          <w:tcPr>
            <w:tcW w:w="10512" w:type="dxa"/>
          </w:tcPr>
          <w:p w14:paraId="61B256DC" w14:textId="77777777" w:rsidR="00B26348" w:rsidRDefault="00000000">
            <w:r>
              <w:t>☐ Assembly/Disassembly Plan</w:t>
            </w:r>
          </w:p>
        </w:tc>
      </w:tr>
      <w:tr w:rsidR="00B26348" w14:paraId="2671171E" w14:textId="77777777">
        <w:tc>
          <w:tcPr>
            <w:tcW w:w="10512" w:type="dxa"/>
          </w:tcPr>
          <w:p w14:paraId="534F5B5E" w14:textId="77777777" w:rsidR="00B26348" w:rsidRDefault="00000000">
            <w:r>
              <w:t>☐ Lift Plan</w:t>
            </w:r>
          </w:p>
        </w:tc>
      </w:tr>
      <w:tr w:rsidR="00B26348" w14:paraId="5521BB50" w14:textId="77777777">
        <w:tc>
          <w:tcPr>
            <w:tcW w:w="10512" w:type="dxa"/>
          </w:tcPr>
          <w:p w14:paraId="5B9097F0" w14:textId="77777777" w:rsidR="00B26348" w:rsidRDefault="00000000">
            <w:r>
              <w:t>☐ Move Plan</w:t>
            </w:r>
          </w:p>
        </w:tc>
      </w:tr>
    </w:tbl>
    <w:p w14:paraId="0A1BBFD6" w14:textId="77777777" w:rsidR="00B26348" w:rsidRDefault="00B26348"/>
    <w:p w14:paraId="659B2B10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